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CA492" w14:textId="7A9ED954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2D1E51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8425B8B" w14:textId="77777777" w:rsidR="00583EA0" w:rsidRDefault="00583EA0" w:rsidP="00583EA0">
      <w:r>
        <w:t>De grijze teksten met toelichting in de gele velden dienen te worden vervangen door invullingen van de gegadigde.</w:t>
      </w:r>
    </w:p>
    <w:p w14:paraId="74BEA98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510168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00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8044" w14:textId="77777777" w:rsidR="00583EA0" w:rsidRDefault="00583EA0">
            <w:r>
              <w:t>Inschrijver</w:t>
            </w:r>
          </w:p>
        </w:tc>
      </w:tr>
      <w:tr w:rsidR="00583EA0" w14:paraId="52D8EBC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27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6652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913C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4092570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6CE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FA29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4B3CB7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55A2785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482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4115" w14:textId="77777777" w:rsidR="00583EA0" w:rsidRDefault="00583EA0">
            <w:r>
              <w:t xml:space="preserve">Referentieproject </w:t>
            </w:r>
          </w:p>
        </w:tc>
      </w:tr>
      <w:tr w:rsidR="00583EA0" w14:paraId="0734D4D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7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9FCC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DD1083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F70118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74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E56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52E03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FC840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57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DFF" w14:textId="77777777" w:rsidR="00583EA0" w:rsidRDefault="00583EA0">
            <w:r>
              <w:t>Referentie heeft betrekking op:</w:t>
            </w:r>
          </w:p>
          <w:p w14:paraId="0529FDEE" w14:textId="77777777" w:rsidR="00583EA0" w:rsidRDefault="00583EA0">
            <w:r>
              <w:t xml:space="preserve"> </w:t>
            </w:r>
          </w:p>
          <w:p w14:paraId="36FF448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66EE14" w14:textId="2056B4DE" w:rsidR="00583EA0" w:rsidRDefault="00583EA0">
            <w:r>
              <w:sym w:font="Wingdings" w:char="F06F"/>
            </w:r>
            <w:r w:rsidR="002D1E51">
              <w:t xml:space="preserve">  Kerncompetentie A</w:t>
            </w:r>
          </w:p>
        </w:tc>
      </w:tr>
      <w:tr w:rsidR="00583EA0" w14:paraId="4ACDA8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48E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6ABC" w14:textId="77777777" w:rsidR="00583EA0" w:rsidRDefault="00583EA0">
            <w:r>
              <w:t>Naam en adres opdrachtgever:</w:t>
            </w:r>
          </w:p>
        </w:tc>
      </w:tr>
      <w:tr w:rsidR="00583EA0" w14:paraId="0BB5552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00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9FAF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5DD4B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38D4A4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49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0702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D01A7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8611A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51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D0D1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9C2B17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D205197" w14:textId="77777777" w:rsidR="00583EA0" w:rsidRDefault="00583EA0">
            <w:pPr>
              <w:rPr>
                <w:highlight w:val="lightGray"/>
              </w:rPr>
            </w:pPr>
          </w:p>
          <w:p w14:paraId="0BE702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171FC93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42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EB46" w14:textId="77777777" w:rsidR="00583EA0" w:rsidRDefault="00583EA0">
            <w:r>
              <w:t>Nadere informatie referentieproject</w:t>
            </w:r>
          </w:p>
        </w:tc>
      </w:tr>
      <w:tr w:rsidR="00583EA0" w14:paraId="5010FA1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46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278F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4B614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CDEDF52" w14:textId="77777777" w:rsidR="00583EA0" w:rsidRDefault="00583EA0">
            <w:pPr>
              <w:rPr>
                <w:highlight w:val="lightGray"/>
              </w:rPr>
            </w:pPr>
          </w:p>
          <w:p w14:paraId="7D2A050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2138DD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F4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69E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86FB9D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CA7F44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58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6A10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8BC24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69E176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32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08FD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77902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CB1949" w14:paraId="542C14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8239" w14:textId="77777777" w:rsidR="00CB1949" w:rsidRDefault="00CB1949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09A" w14:textId="3AB3E871" w:rsidR="00CB1949" w:rsidRDefault="00CB1949">
            <w:r>
              <w:t>Omvang (m2)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ED3F35C" w14:textId="03948C72" w:rsidR="00CB1949" w:rsidRDefault="00CB1949">
            <w:pPr>
              <w:rPr>
                <w:highlight w:val="lightGray"/>
              </w:rPr>
            </w:pPr>
            <w:r>
              <w:rPr>
                <w:highlight w:val="lightGray"/>
              </w:rPr>
              <w:t>..m2</w:t>
            </w:r>
            <w:bookmarkStart w:id="11" w:name="_GoBack"/>
            <w:bookmarkEnd w:id="11"/>
          </w:p>
        </w:tc>
      </w:tr>
      <w:tr w:rsidR="00583EA0" w14:paraId="4EB6DBA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B9E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23AA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99D32E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BE1143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D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85AD" w14:textId="77777777" w:rsidR="00583EA0" w:rsidRDefault="00583EA0">
            <w:r>
              <w:t>Datum van oplevering</w:t>
            </w:r>
          </w:p>
          <w:p w14:paraId="6E72212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6DBC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4A13F81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D1F5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BE2FF9" w14:textId="77777777" w:rsidR="00583EA0" w:rsidRDefault="00583EA0">
            <w:r>
              <w:t>Contractvorm:</w:t>
            </w:r>
          </w:p>
          <w:p w14:paraId="5C4338C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E6E60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5FD39B4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2201E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B0739A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4FD60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8E3F98C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F88B2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FEE58F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DB94D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7C9684E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E94FE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DABBEF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C9E65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A2B1B8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527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54F5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35F78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316686B5" w14:textId="77777777" w:rsidR="00583EA0" w:rsidRDefault="00583EA0">
            <w:pPr>
              <w:rPr>
                <w:highlight w:val="lightGray"/>
              </w:rPr>
            </w:pPr>
          </w:p>
          <w:p w14:paraId="454AA7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5BFDF2EC" w14:textId="77777777" w:rsidR="00583EA0" w:rsidRDefault="00583EA0">
            <w:pPr>
              <w:rPr>
                <w:highlight w:val="lightGray"/>
              </w:rPr>
            </w:pPr>
          </w:p>
          <w:p w14:paraId="385D30E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2CD3BE1" w14:textId="77777777" w:rsidR="00583EA0" w:rsidRDefault="00583EA0" w:rsidP="00583EA0">
      <w:pPr>
        <w:pStyle w:val="colofontitel"/>
      </w:pPr>
    </w:p>
    <w:p w14:paraId="667EF50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2D1E51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33980"/>
    <w:rsid w:val="00BD0C39"/>
    <w:rsid w:val="00CB194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991EB"/>
  <w15:docId w15:val="{48B1ACD3-73F6-4880-9B64-B233B9FA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 xsi:nil="true"/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Verbouwing Stadhuis Perceel 4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Verbouwing Stadhuis Perceel 4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rve Vastgoed</TermName>
          <TermId xmlns="http://schemas.microsoft.com/office/infopath/2007/PartnerControls">6132b06c-5393-4557-8774-3a5ecf593221</TermId>
        </TermInfo>
      </Terms>
    </OpdrachtgeverTaxHTField0>
    <TaxCatchAll xmlns="8e4831cc-e922-4902-8a5b-6728a426b330">
      <Value>29</Value>
      <Value>5</Value>
      <Value>4</Value>
      <Value>2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/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594404154114154580BDAB536990F8F7" ma:contentTypeVersion="8" ma:contentTypeDescription="Nieuw tekstdocument" ma:contentTypeScope="" ma:versionID="e6aaaeb0479d64a7150dd64fff1df130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6ec48fe03b725cdf823aee1b446787ac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97d3b910-c89e-4302-9486-978cdeb9f5f8}" ma:internalName="TaxCatchAll" ma:showField="CatchAllData" ma:web="b1884ad1-24d0-4631-b574-463d861e8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97d3b910-c89e-4302-9486-978cdeb9f5f8}" ma:internalName="TaxCatchAllLabel" ma:readOnly="true" ma:showField="CatchAllDataLabel" ma:web="b1884ad1-24d0-4631-b574-463d861e8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6cc1fda0-95f8-4f97-a033-ece344b08774}" ma:internalName="Subdossier" ma:readOnly="false" ma:showField="Title" ma:web="b1884ad1-24d0-4631-b574-463d861e8cae">
      <xsd:simpleType>
        <xsd:restriction base="dms:Lookup"/>
      </xsd:simpleType>
    </xsd:element>
    <xsd:element name="Trefwoord" ma:index="34" nillable="true" ma:displayName="Trefwoord" ma:list="{5254eae5-6d17-424d-a1bc-810ddd2bda65}" ma:internalName="Trefwoord" ma:showField="Title" ma:web="b1884ad1-24d0-4631-b574-463d861e8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0015c60d-5e4f-490f-bf51-72647c470b74}" ma:internalName="Subcategorie" ma:showField="Title" ma:web="b1884ad1-24d0-4631-b574-463d861e8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707D2-BE25-49FD-BF8F-654089601517}"/>
</file>

<file path=customXml/itemProps2.xml><?xml version="1.0" encoding="utf-8"?>
<ds:datastoreItem xmlns:ds="http://schemas.openxmlformats.org/officeDocument/2006/customXml" ds:itemID="{1B92C14A-198D-426F-95FB-1AEC5B5AE903}"/>
</file>

<file path=customXml/itemProps3.xml><?xml version="1.0" encoding="utf-8"?>
<ds:datastoreItem xmlns:ds="http://schemas.openxmlformats.org/officeDocument/2006/customXml" ds:itemID="{76E32D7E-EB84-43D8-B1BF-4F48B00D6F65}"/>
</file>

<file path=customXml/itemProps4.xml><?xml version="1.0" encoding="utf-8"?>
<ds:datastoreItem xmlns:ds="http://schemas.openxmlformats.org/officeDocument/2006/customXml" ds:itemID="{80E93B81-839E-4383-8D25-DC535DBD3548}"/>
</file>

<file path=customXml/itemProps5.xml><?xml version="1.0" encoding="utf-8"?>
<ds:datastoreItem xmlns:ds="http://schemas.openxmlformats.org/officeDocument/2006/customXml" ds:itemID="{6A00C2D6-D46D-45EF-81B0-C5F98EF08D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2 - modelformulier_referentiewerken</vt:lpstr>
    </vt:vector>
  </TitlesOfParts>
  <Company>Gemeente Amsterdam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2 - modelformulier_referentiewerken</dc:title>
  <dc:creator>Santbrink, Tom</dc:creator>
  <cp:lastModifiedBy>Hoven, Sander ten</cp:lastModifiedBy>
  <cp:revision>4</cp:revision>
  <dcterms:created xsi:type="dcterms:W3CDTF">2020-06-02T07:00:00Z</dcterms:created>
  <dcterms:modified xsi:type="dcterms:W3CDTF">2021-02-10T07:13:00Z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0x010100A43BF51D1C39A442B0DC53312CB36ACA2C00594404154114154580BDAB536990F8F7</vt:lpwstr>
  </property>
  <property fmtid="{D5CDD505-2E9C-101B-9397-08002B2CF9AE}" pid="3" name="Opdrachtgever">
    <vt:lpwstr>29;#rve Vastgoed|6132b06c-5393-4557-8774-3a5ecf593221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2;#PMB|176ac948-4ecf-4981-9af2-fc600aa0e3d7</vt:lpwstr>
  </property>
  <property fmtid="{D5CDD505-2E9C-101B-9397-08002B2CF9AE}" pid="10" name="Order">
    <vt:r8>137600</vt:r8>
  </property>
</Properties>
</file>